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Terrasse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208748" name="c1c31af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563063" name="c1c31af0-1e1d-11f1-b2e4-6742d2fd725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7267341" name="cc69d9d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296712" name="cc69d9d0-1e1d-11f1-b2e4-6742d2fd725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